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r w:rsidDel="00000000" w:rsidR="00000000" w:rsidRPr="00000000">
        <w:rPr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09/24/24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Anabella Amanau, Sebastian Abarca, Joshua Lopes, Nicholas Donahue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7:45 PM</w:t>
      </w:r>
    </w:p>
    <w:p w:rsidR="00000000" w:rsidDel="00000000" w:rsidP="00000000" w:rsidRDefault="00000000" w:rsidRPr="00000000" w14:paraId="00000006">
      <w:pPr>
        <w:pStyle w:val="Heading1"/>
        <w:rPr/>
      </w:pPr>
      <w:r w:rsidDel="00000000" w:rsidR="00000000" w:rsidRPr="00000000">
        <w:rPr>
          <w:rtl w:val="0"/>
        </w:rPr>
        <w:t xml:space="preserve">Student 1: Anabella Amanau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● 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Finished looking into how to set up courses page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Start implementing the courses page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0D">
      <w:pPr>
        <w:pStyle w:val="Heading1"/>
        <w:rPr/>
      </w:pPr>
      <w:r w:rsidDel="00000000" w:rsidR="00000000" w:rsidRPr="00000000">
        <w:rPr>
          <w:rtl w:val="0"/>
        </w:rPr>
        <w:t xml:space="preserve">Student 2: Sebastian Abarca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● What have you done since the last scrum meeting?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1. Finished looking into courses setup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1. Start developing the courses page layout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1. None</w:t>
      </w:r>
    </w:p>
    <w:p w:rsidR="00000000" w:rsidDel="00000000" w:rsidP="00000000" w:rsidRDefault="00000000" w:rsidRPr="00000000" w14:paraId="00000014">
      <w:pPr>
        <w:pStyle w:val="Heading1"/>
        <w:rPr/>
      </w:pPr>
      <w:r w:rsidDel="00000000" w:rsidR="00000000" w:rsidRPr="00000000">
        <w:rPr>
          <w:rtl w:val="0"/>
        </w:rPr>
        <w:t xml:space="preserve">Student 3: Joshua Lopes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● What have you done since the last scrum meeting?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1. Finished working on the question bank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1. Review question bank implementation and begin testing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1. None</w:t>
      </w:r>
    </w:p>
    <w:p w:rsidR="00000000" w:rsidDel="00000000" w:rsidP="00000000" w:rsidRDefault="00000000" w:rsidRPr="00000000" w14:paraId="0000001B">
      <w:pPr>
        <w:pStyle w:val="Heading1"/>
        <w:rPr/>
      </w:pPr>
      <w:r w:rsidDel="00000000" w:rsidR="00000000" w:rsidRPr="00000000">
        <w:rPr>
          <w:rtl w:val="0"/>
        </w:rPr>
        <w:t xml:space="preserve">Student 4: Nicholas Donahue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● What have you done since the last scrum meeting?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1. Continued working on category DB schema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1. Finish and finalize the category schema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1. None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qFormat w:val="1"/>
    <w:rsid w:val="00FC693F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 w:val="1"/>
    <w:rsid w:val="00FC693F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FC693F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FC693F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 w:val="1"/>
    <w:rsid w:val="00FC693F"/>
    <w:pPr>
      <w:pBdr>
        <w:bottom w:color="4f81bd" w:space="4" w:sz="8" w:themeColor="accent1" w:val="single"/>
      </w:pBdr>
      <w:spacing w:after="300" w:line="240" w:lineRule="auto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FC693F"/>
    <w:pPr>
      <w:numPr>
        <w:ilvl w:val="1"/>
      </w:numPr>
    </w:pPr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cCmpHUT9ILXbeN2FxaSKdn3Q+A==">CgMxLjA4AHIhMXBKTy1ENS0wMnFFUzktTTE1RWFDNUxSMjJkWk1XWDNQ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